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Terrasse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6451493" name="c26991a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8727949" name="c26991a0-f5f0-11f0-9962-951c33943fb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9229466" name="c7b799e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3358670" name="c7b799e0-f5f0-11f0-9962-951c33943f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Flanschdichtung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9423902" name="75a2c390-f5f1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9030622" name="75a2c390-f5f1-11f0-9962-951c33943fb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4401689" name="7c986150-f5f1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782693" name="7c986150-f5f1-11f0-9962-951c33943fb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Vorderi Siten 10 Vorderi Siten 10, 8816 Hirzel</w:t>
          </w:r>
        </w:p>
        <w:p>
          <w:pPr>
            <w:spacing w:before="0" w:after="0"/>
          </w:pPr>
          <w:r>
            <w:t>686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